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6788" w14:textId="4FCAB109" w:rsidR="005555EB" w:rsidRPr="00AA323B" w:rsidRDefault="00AA323B" w:rsidP="00AA323B">
      <w:pPr>
        <w:pStyle w:val="21"/>
        <w:rPr>
          <w:rFonts w:asciiTheme="minorBidi" w:hAnsiTheme="minorBidi" w:cstheme="minorBidi"/>
          <w:color w:val="auto"/>
          <w:sz w:val="22"/>
          <w:szCs w:val="22"/>
          <w:lang w:val="ru-RU"/>
        </w:rPr>
      </w:pPr>
      <w:r w:rsidRPr="00AA323B">
        <w:rPr>
          <w:rFonts w:asciiTheme="minorBidi" w:hAnsiTheme="minorBidi" w:cstheme="minorBidi"/>
          <w:color w:val="auto"/>
          <w:sz w:val="22"/>
          <w:szCs w:val="22"/>
        </w:rPr>
        <w:t>SE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-01-</w:t>
      </w:r>
      <w:r w:rsidRPr="00AA323B">
        <w:rPr>
          <w:rFonts w:asciiTheme="minorBidi" w:hAnsiTheme="minorBidi" w:cstheme="minorBidi"/>
          <w:color w:val="auto"/>
          <w:sz w:val="22"/>
          <w:szCs w:val="22"/>
        </w:rPr>
        <w:t>SM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0</w:t>
      </w:r>
      <w:r w:rsidR="009B0D0A" w:rsidRPr="009B0D0A">
        <w:rPr>
          <w:rFonts w:asciiTheme="minorBidi" w:hAnsiTheme="minorBidi" w:cstheme="minorBidi"/>
          <w:color w:val="auto"/>
          <w:sz w:val="22"/>
          <w:szCs w:val="22"/>
          <w:lang w:val="ru-RU"/>
        </w:rPr>
        <w:t>7</w:t>
      </w:r>
      <w:r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 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Смета и график — </w:t>
      </w:r>
      <w:r w:rsidR="008A2266" w:rsidRPr="008A2266"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Расширение календарного контура </w:t>
      </w:r>
      <w:proofErr w:type="spellStart"/>
      <w:r w:rsidR="008A2266" w:rsidRPr="008A2266">
        <w:rPr>
          <w:rFonts w:asciiTheme="minorBidi" w:hAnsiTheme="minorBidi" w:cstheme="minorBidi"/>
          <w:color w:val="auto"/>
          <w:sz w:val="22"/>
          <w:szCs w:val="22"/>
          <w:lang w:val="ru-RU"/>
        </w:rPr>
        <w:t>MoodBoss</w:t>
      </w:r>
      <w:proofErr w:type="spellEnd"/>
      <w:r w:rsidR="008A2266" w:rsidRPr="008A2266"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 Health API 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(</w:t>
      </w:r>
      <w:r w:rsidRPr="00AA323B">
        <w:rPr>
          <w:rFonts w:asciiTheme="minorBidi" w:hAnsiTheme="minorBidi" w:cstheme="minorBidi"/>
          <w:color w:val="auto"/>
          <w:sz w:val="22"/>
          <w:szCs w:val="22"/>
        </w:rPr>
        <w:t>SE</w:t>
      </w:r>
      <w:r w:rsidRPr="0075054B">
        <w:rPr>
          <w:rFonts w:asciiTheme="minorBidi" w:hAnsiTheme="minorBidi" w:cstheme="minorBidi"/>
          <w:color w:val="auto"/>
          <w:sz w:val="22"/>
          <w:szCs w:val="22"/>
          <w:lang w:val="ru-RU"/>
        </w:rPr>
        <w:t>-01-</w:t>
      </w:r>
      <w:r w:rsidRPr="00AA323B">
        <w:rPr>
          <w:rFonts w:asciiTheme="minorBidi" w:hAnsiTheme="minorBidi" w:cstheme="minorBidi"/>
          <w:color w:val="auto"/>
          <w:sz w:val="22"/>
          <w:szCs w:val="22"/>
        </w:rPr>
        <w:t>TS</w:t>
      </w:r>
      <w:r w:rsidRPr="0075054B">
        <w:rPr>
          <w:rFonts w:asciiTheme="minorBidi" w:hAnsiTheme="minorBidi" w:cstheme="minorBidi"/>
          <w:color w:val="auto"/>
          <w:sz w:val="22"/>
          <w:szCs w:val="22"/>
          <w:lang w:val="ru-RU"/>
        </w:rPr>
        <w:t>0</w:t>
      </w:r>
      <w:r w:rsidR="009B0D0A" w:rsidRPr="009B0D0A">
        <w:rPr>
          <w:rFonts w:asciiTheme="minorBidi" w:hAnsiTheme="minorBidi" w:cstheme="minorBidi"/>
          <w:color w:val="auto"/>
          <w:sz w:val="22"/>
          <w:szCs w:val="22"/>
          <w:lang w:val="ru-RU"/>
        </w:rPr>
        <w:t>7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 </w:t>
      </w:r>
      <w:r w:rsidRPr="00AA323B">
        <w:rPr>
          <w:rFonts w:asciiTheme="minorBidi" w:hAnsiTheme="minorBidi" w:cstheme="minorBidi"/>
          <w:color w:val="auto"/>
          <w:sz w:val="22"/>
          <w:szCs w:val="22"/>
        </w:rPr>
        <w:t>v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1.</w:t>
      </w:r>
      <w:r w:rsidR="008A2266" w:rsidRPr="008A2266">
        <w:rPr>
          <w:rFonts w:asciiTheme="minorBidi" w:hAnsiTheme="minorBidi" w:cstheme="minorBidi"/>
          <w:color w:val="auto"/>
          <w:sz w:val="22"/>
          <w:szCs w:val="22"/>
          <w:lang w:val="ru-RU"/>
        </w:rPr>
        <w:t>0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.</w:t>
      </w:r>
      <w:r w:rsidR="008A2266" w:rsidRPr="008A2266">
        <w:rPr>
          <w:rFonts w:asciiTheme="minorBidi" w:hAnsiTheme="minorBidi" w:cstheme="minorBidi"/>
          <w:color w:val="auto"/>
          <w:sz w:val="22"/>
          <w:szCs w:val="22"/>
          <w:lang w:val="ru-RU"/>
        </w:rPr>
        <w:t>0</w:t>
      </w:r>
      <w:r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>)</w:t>
      </w:r>
      <w:r w:rsidR="000D2E2C" w:rsidRPr="00AA323B">
        <w:rPr>
          <w:rFonts w:asciiTheme="minorBidi" w:hAnsiTheme="minorBidi" w:cstheme="minorBidi"/>
          <w:color w:val="auto"/>
          <w:sz w:val="22"/>
          <w:szCs w:val="22"/>
          <w:lang w:val="ru-RU"/>
        </w:rPr>
        <w:t xml:space="preserve">. </w:t>
      </w:r>
    </w:p>
    <w:p w14:paraId="56769B49" w14:textId="77777777" w:rsidR="00AB33CE" w:rsidRDefault="000D2E2C" w:rsidP="00AA323B">
      <w:pPr>
        <w:pStyle w:val="21"/>
        <w:numPr>
          <w:ilvl w:val="0"/>
          <w:numId w:val="10"/>
        </w:numPr>
        <w:rPr>
          <w:rFonts w:asciiTheme="minorBidi" w:hAnsiTheme="minorBidi" w:cstheme="minorBidi"/>
          <w:color w:val="auto"/>
        </w:rPr>
      </w:pPr>
      <w:proofErr w:type="spellStart"/>
      <w:r w:rsidRPr="00832E0F">
        <w:rPr>
          <w:rFonts w:asciiTheme="minorBidi" w:hAnsiTheme="minorBidi" w:cstheme="minorBidi"/>
          <w:color w:val="auto"/>
        </w:rPr>
        <w:t>Бюджет</w:t>
      </w:r>
      <w:proofErr w:type="spellEnd"/>
      <w:r w:rsidRPr="00832E0F">
        <w:rPr>
          <w:rFonts w:asciiTheme="minorBidi" w:hAnsiTheme="minorBidi" w:cstheme="minorBidi"/>
          <w:color w:val="auto"/>
        </w:rPr>
        <w:t xml:space="preserve"> </w:t>
      </w:r>
      <w:proofErr w:type="spellStart"/>
      <w:r w:rsidRPr="00832E0F">
        <w:rPr>
          <w:rFonts w:asciiTheme="minorBidi" w:hAnsiTheme="minorBidi" w:cstheme="minorBidi"/>
          <w:color w:val="auto"/>
        </w:rPr>
        <w:t>проекта</w:t>
      </w:r>
      <w:proofErr w:type="spellEnd"/>
      <w:r w:rsidR="00AB33CE">
        <w:rPr>
          <w:rFonts w:asciiTheme="minorBidi" w:hAnsiTheme="minorBidi" w:cstheme="minorBidi"/>
          <w:color w:val="auto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7"/>
        <w:gridCol w:w="1767"/>
        <w:gridCol w:w="1069"/>
      </w:tblGrid>
      <w:tr w:rsidR="00AB33CE" w:rsidRPr="00AB33CE" w14:paraId="323C71E2" w14:textId="77777777" w:rsidTr="00AB33C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301637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Блок работ</w:t>
            </w:r>
          </w:p>
        </w:tc>
        <w:tc>
          <w:tcPr>
            <w:tcW w:w="0" w:type="auto"/>
            <w:vAlign w:val="center"/>
            <w:hideMark/>
          </w:tcPr>
          <w:p w14:paraId="12D0F587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Человеко-часы</w:t>
            </w:r>
          </w:p>
        </w:tc>
        <w:tc>
          <w:tcPr>
            <w:tcW w:w="0" w:type="auto"/>
            <w:vAlign w:val="center"/>
            <w:hideMark/>
          </w:tcPr>
          <w:p w14:paraId="756802B3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Сумма, $</w:t>
            </w:r>
          </w:p>
        </w:tc>
      </w:tr>
      <w:tr w:rsidR="008A2266" w:rsidRPr="00AB33CE" w14:paraId="60BBE796" w14:textId="77777777" w:rsidTr="00AB33C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9B175" w14:textId="3DB742C6" w:rsidR="008A2266" w:rsidRPr="00AB33CE" w:rsidRDefault="008A2266" w:rsidP="008A2266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proofErr w:type="spellStart"/>
            <w:r w:rsidRPr="008A2266">
              <w:rPr>
                <w:rFonts w:ascii="Arial" w:hAnsi="Arial" w:cs="Arial"/>
              </w:rPr>
              <w:t>Реализация</w:t>
            </w:r>
            <w:proofErr w:type="spellEnd"/>
            <w:r w:rsidRPr="008A2266">
              <w:rPr>
                <w:rFonts w:ascii="Arial" w:hAnsi="Arial" w:cs="Arial"/>
              </w:rPr>
              <w:t xml:space="preserve"> Backend</w:t>
            </w:r>
          </w:p>
        </w:tc>
        <w:tc>
          <w:tcPr>
            <w:tcW w:w="0" w:type="auto"/>
            <w:vAlign w:val="center"/>
            <w:hideMark/>
          </w:tcPr>
          <w:p w14:paraId="4749C4D9" w14:textId="4EC9DD1B" w:rsidR="008A2266" w:rsidRPr="008A2266" w:rsidRDefault="008A2266" w:rsidP="008A22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74118F85" w14:textId="21160827" w:rsidR="008A2266" w:rsidRPr="008A2266" w:rsidRDefault="008A2266" w:rsidP="008A22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1 824</w:t>
            </w:r>
          </w:p>
        </w:tc>
      </w:tr>
      <w:tr w:rsidR="00AB33CE" w:rsidRPr="00AB33CE" w14:paraId="3578142B" w14:textId="77777777" w:rsidTr="00AB33C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05284" w14:textId="77777777" w:rsidR="00AB33CE" w:rsidRPr="00AB33CE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14:paraId="3E5A5072" w14:textId="576FB0D5" w:rsidR="00AB33CE" w:rsidRPr="008A2266" w:rsidRDefault="008A2266" w:rsidP="00AB3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2266">
              <w:rPr>
                <w:rFonts w:ascii="Arial" w:eastAsia="Times New Roman" w:hAnsi="Arial" w:cs="Arial"/>
                <w:b/>
                <w:bCs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29CCEBA0" w14:textId="1CDDC409" w:rsidR="00AB33CE" w:rsidRPr="008A2266" w:rsidRDefault="008A2266" w:rsidP="00AB33C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1 824</w:t>
            </w:r>
          </w:p>
        </w:tc>
      </w:tr>
    </w:tbl>
    <w:p w14:paraId="3CF67AF3" w14:textId="77777777" w:rsidR="00AA323B" w:rsidRPr="00AA323B" w:rsidRDefault="00AA323B" w:rsidP="00AA323B"/>
    <w:p w14:paraId="1D8343CE" w14:textId="07F72819" w:rsidR="00AA323B" w:rsidRPr="00832E0F" w:rsidRDefault="000D2E2C" w:rsidP="000D2E2C">
      <w:pPr>
        <w:pStyle w:val="31"/>
        <w:rPr>
          <w:rFonts w:asciiTheme="minorBidi" w:hAnsiTheme="minorBidi" w:cstheme="minorBidi"/>
          <w:color w:val="auto"/>
        </w:rPr>
      </w:pPr>
      <w:r w:rsidRPr="00832E0F">
        <w:rPr>
          <w:rFonts w:asciiTheme="minorBidi" w:hAnsiTheme="minorBidi" w:cstheme="minorBidi"/>
          <w:color w:val="auto"/>
        </w:rPr>
        <w:t xml:space="preserve">2. </w:t>
      </w:r>
      <w:proofErr w:type="spellStart"/>
      <w:r w:rsidRPr="00832E0F">
        <w:rPr>
          <w:rFonts w:asciiTheme="minorBidi" w:hAnsiTheme="minorBidi" w:cstheme="minorBidi"/>
          <w:color w:val="auto"/>
        </w:rPr>
        <w:t>Календарный</w:t>
      </w:r>
      <w:proofErr w:type="spellEnd"/>
      <w:r w:rsidRPr="00832E0F">
        <w:rPr>
          <w:rFonts w:asciiTheme="minorBidi" w:hAnsiTheme="minorBidi" w:cstheme="minorBidi"/>
          <w:color w:val="auto"/>
        </w:rPr>
        <w:t xml:space="preserve"> </w:t>
      </w:r>
      <w:proofErr w:type="spellStart"/>
      <w:r w:rsidRPr="00832E0F">
        <w:rPr>
          <w:rFonts w:asciiTheme="minorBidi" w:hAnsiTheme="minorBidi" w:cstheme="minorBidi"/>
          <w:color w:val="auto"/>
        </w:rPr>
        <w:t>график</w:t>
      </w:r>
      <w:proofErr w:type="spellEnd"/>
      <w:r w:rsidR="00AA323B">
        <w:rPr>
          <w:rFonts w:asciiTheme="minorBidi" w:hAnsiTheme="minorBidi" w:cstheme="minorBidi"/>
          <w:color w:val="auto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7"/>
        <w:gridCol w:w="1801"/>
        <w:gridCol w:w="2556"/>
      </w:tblGrid>
      <w:tr w:rsidR="00AB33CE" w:rsidRPr="00AB33CE" w14:paraId="3D81ADA1" w14:textId="77777777" w:rsidTr="00AB33C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41369D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Задача</w:t>
            </w:r>
          </w:p>
        </w:tc>
        <w:tc>
          <w:tcPr>
            <w:tcW w:w="0" w:type="auto"/>
            <w:vAlign w:val="center"/>
            <w:hideMark/>
          </w:tcPr>
          <w:p w14:paraId="57D907DD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Ответственный</w:t>
            </w:r>
          </w:p>
        </w:tc>
        <w:tc>
          <w:tcPr>
            <w:tcW w:w="0" w:type="auto"/>
            <w:vAlign w:val="center"/>
            <w:hideMark/>
          </w:tcPr>
          <w:p w14:paraId="3C0F9987" w14:textId="77777777" w:rsidR="00AB33CE" w:rsidRPr="00AB33CE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b/>
                <w:bCs/>
                <w:lang w:val="ru-RU" w:eastAsia="ru-RU"/>
              </w:rPr>
              <w:t>Ориентир завершения</w:t>
            </w:r>
          </w:p>
        </w:tc>
      </w:tr>
      <w:tr w:rsidR="00AB33CE" w:rsidRPr="00AB33CE" w14:paraId="2B33FEA8" w14:textId="77777777" w:rsidTr="00AB33C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ECE4F" w14:textId="244FA5AD" w:rsidR="00AB33CE" w:rsidRPr="008A2266" w:rsidRDefault="008A2266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proofErr w:type="spellStart"/>
            <w:r w:rsidRPr="008A2266">
              <w:rPr>
                <w:rFonts w:ascii="Arial" w:hAnsi="Arial" w:cs="Arial"/>
              </w:rPr>
              <w:t>Реализация</w:t>
            </w:r>
            <w:proofErr w:type="spellEnd"/>
            <w:r w:rsidRPr="008A2266">
              <w:rPr>
                <w:rFonts w:ascii="Arial" w:hAnsi="Arial" w:cs="Arial"/>
              </w:rPr>
              <w:t xml:space="preserve"> Backend</w:t>
            </w:r>
          </w:p>
        </w:tc>
        <w:tc>
          <w:tcPr>
            <w:tcW w:w="0" w:type="auto"/>
            <w:vAlign w:val="center"/>
            <w:hideMark/>
          </w:tcPr>
          <w:p w14:paraId="0E6D77DB" w14:textId="77777777" w:rsidR="00AB33CE" w:rsidRPr="00AB33CE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AB33CE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189BC728" w14:textId="1EEA2A8A" w:rsidR="00AB33CE" w:rsidRPr="008A2266" w:rsidRDefault="008A2266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13 </w:t>
            </w:r>
            <w:r>
              <w:rPr>
                <w:rFonts w:ascii="Arial" w:eastAsia="Times New Roman" w:hAnsi="Arial" w:cs="Arial"/>
                <w:lang w:val="ru-RU" w:eastAsia="ru-RU"/>
              </w:rPr>
              <w:t>марта 2026 г.</w:t>
            </w:r>
          </w:p>
        </w:tc>
      </w:tr>
    </w:tbl>
    <w:p w14:paraId="0F2FFD2C" w14:textId="50530F6A" w:rsidR="000D2E2C" w:rsidRPr="00832E0F" w:rsidRDefault="000D2E2C" w:rsidP="000D2E2C">
      <w:pPr>
        <w:pStyle w:val="31"/>
        <w:rPr>
          <w:rFonts w:asciiTheme="minorBidi" w:hAnsiTheme="minorBidi" w:cstheme="minorBidi"/>
          <w:color w:val="auto"/>
        </w:rPr>
      </w:pPr>
    </w:p>
    <w:p w14:paraId="2A5BFB64" w14:textId="77777777" w:rsidR="000D2E2C" w:rsidRPr="00832E0F" w:rsidRDefault="000D2E2C" w:rsidP="000D2E2C">
      <w:pPr>
        <w:pStyle w:val="31"/>
        <w:rPr>
          <w:rFonts w:asciiTheme="minorBidi" w:hAnsiTheme="minorBidi" w:cstheme="minorBidi"/>
          <w:color w:val="auto"/>
          <w:lang w:val="ru-RU"/>
        </w:rPr>
      </w:pPr>
      <w:r w:rsidRPr="00832E0F">
        <w:rPr>
          <w:rFonts w:asciiTheme="minorBidi" w:hAnsiTheme="minorBidi" w:cstheme="minorBidi"/>
          <w:color w:val="auto"/>
          <w:lang w:val="ru-RU"/>
        </w:rPr>
        <w:t>3. Подписи сторон</w:t>
      </w:r>
    </w:p>
    <w:p w14:paraId="25C7FC67" w14:textId="3CCD22EB" w:rsidR="000D2E2C" w:rsidRPr="00AF34FE" w:rsidRDefault="000D2E2C" w:rsidP="000D2E2C">
      <w:pPr>
        <w:pStyle w:val="aff8"/>
        <w:rPr>
          <w:rFonts w:asciiTheme="minorBidi" w:hAnsiTheme="minorBidi" w:cstheme="minorBidi"/>
          <w:sz w:val="22"/>
          <w:szCs w:val="22"/>
        </w:rPr>
      </w:pPr>
      <w:r w:rsidRPr="00832E0F">
        <w:rPr>
          <w:rStyle w:val="af6"/>
          <w:rFonts w:asciiTheme="minorBidi" w:hAnsiTheme="minorBidi" w:cstheme="minorBidi"/>
          <w:sz w:val="22"/>
          <w:szCs w:val="22"/>
        </w:rPr>
        <w:t>Исполнитель</w:t>
      </w:r>
      <w:r w:rsidRPr="00832E0F">
        <w:rPr>
          <w:rFonts w:asciiTheme="minorBidi" w:hAnsiTheme="minorBidi" w:cstheme="minorBidi"/>
          <w:sz w:val="22"/>
          <w:szCs w:val="22"/>
        </w:rPr>
        <w:br/>
        <w:t xml:space="preserve">ООО </w:t>
      </w:r>
      <w:proofErr w:type="spellStart"/>
      <w:r w:rsidR="00832E0F" w:rsidRPr="00832E0F">
        <w:rPr>
          <w:rFonts w:asciiTheme="minorBidi" w:hAnsiTheme="minorBidi" w:cstheme="minorBidi"/>
          <w:sz w:val="22"/>
          <w:szCs w:val="22"/>
        </w:rPr>
        <w:t>Вистади</w:t>
      </w:r>
      <w:proofErr w:type="spellEnd"/>
      <w:r w:rsidR="00832E0F" w:rsidRPr="00832E0F">
        <w:rPr>
          <w:rFonts w:asciiTheme="minorBidi" w:hAnsiTheme="minorBidi" w:cstheme="minorBidi"/>
          <w:sz w:val="22"/>
          <w:szCs w:val="22"/>
        </w:rPr>
        <w:t xml:space="preserve"> </w:t>
      </w:r>
      <w:r w:rsidRPr="00832E0F">
        <w:rPr>
          <w:rFonts w:asciiTheme="minorBidi" w:hAnsiTheme="minorBidi" w:cstheme="minorBidi"/>
          <w:sz w:val="22"/>
          <w:szCs w:val="22"/>
        </w:rPr>
        <w:br/>
      </w:r>
      <w:r w:rsidRPr="00AF34FE">
        <w:rPr>
          <w:rFonts w:asciiTheme="minorBidi" w:hAnsiTheme="minorBidi" w:cstheme="minorBidi"/>
          <w:sz w:val="22"/>
          <w:szCs w:val="22"/>
        </w:rPr>
        <w:t>Директор: ____________________</w:t>
      </w:r>
      <w:r w:rsidR="00AF34FE" w:rsidRPr="00AF34FE">
        <w:rPr>
          <w:rFonts w:asciiTheme="minorBidi" w:hAnsiTheme="minorBidi"/>
          <w:b/>
          <w:bCs/>
          <w:sz w:val="22"/>
          <w:szCs w:val="22"/>
        </w:rPr>
        <w:t xml:space="preserve"> Дильдин В.С</w:t>
      </w:r>
    </w:p>
    <w:p w14:paraId="042AC36E" w14:textId="48E2C67E" w:rsidR="000D2E2C" w:rsidRPr="00AF34FE" w:rsidRDefault="000D2E2C" w:rsidP="000D2E2C">
      <w:pPr>
        <w:pStyle w:val="aff8"/>
        <w:rPr>
          <w:rFonts w:asciiTheme="minorBidi" w:hAnsiTheme="minorBidi" w:cstheme="minorBidi"/>
          <w:sz w:val="22"/>
          <w:szCs w:val="22"/>
          <w:lang w:val="en-US"/>
        </w:rPr>
      </w:pPr>
      <w:r w:rsidRPr="00AF34FE">
        <w:rPr>
          <w:rStyle w:val="af6"/>
          <w:rFonts w:asciiTheme="minorBidi" w:hAnsiTheme="minorBidi" w:cstheme="minorBidi"/>
          <w:sz w:val="22"/>
          <w:szCs w:val="22"/>
        </w:rPr>
        <w:t>Заказчик</w:t>
      </w:r>
      <w:r w:rsidRPr="00AF34FE">
        <w:rPr>
          <w:rFonts w:asciiTheme="minorBidi" w:hAnsiTheme="minorBidi" w:cstheme="minorBidi"/>
          <w:sz w:val="22"/>
          <w:szCs w:val="22"/>
          <w:lang w:val="en-US"/>
        </w:rPr>
        <w:br/>
        <w:t>ONERY OVERSEAS LIMITED</w:t>
      </w:r>
      <w:r w:rsidRPr="00AF34FE">
        <w:rPr>
          <w:rFonts w:asciiTheme="minorBidi" w:hAnsiTheme="minorBidi" w:cstheme="minorBidi"/>
          <w:sz w:val="22"/>
          <w:szCs w:val="22"/>
          <w:lang w:val="en-US"/>
        </w:rPr>
        <w:br/>
      </w:r>
      <w:r w:rsidRPr="00AF34FE">
        <w:rPr>
          <w:rFonts w:asciiTheme="minorBidi" w:hAnsiTheme="minorBidi" w:cstheme="minorBidi"/>
          <w:sz w:val="22"/>
          <w:szCs w:val="22"/>
        </w:rPr>
        <w:t>Директор</w:t>
      </w:r>
      <w:r w:rsidRPr="00AF34FE">
        <w:rPr>
          <w:rFonts w:asciiTheme="minorBidi" w:hAnsiTheme="minorBidi" w:cstheme="minorBidi"/>
          <w:sz w:val="22"/>
          <w:szCs w:val="22"/>
          <w:lang w:val="en-US"/>
        </w:rPr>
        <w:t>: ____________________</w:t>
      </w:r>
      <w:r w:rsidR="00AF34FE" w:rsidRPr="00AF34FE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proofErr w:type="spellStart"/>
      <w:r w:rsidR="00AF34FE" w:rsidRPr="00AF34FE">
        <w:rPr>
          <w:rFonts w:asciiTheme="minorBidi" w:hAnsiTheme="minorBidi"/>
          <w:b/>
          <w:bCs/>
          <w:sz w:val="22"/>
          <w:szCs w:val="22"/>
        </w:rPr>
        <w:t>Булициду</w:t>
      </w:r>
      <w:proofErr w:type="spellEnd"/>
      <w:r w:rsidR="00AF34FE" w:rsidRPr="00AF34FE">
        <w:rPr>
          <w:rFonts w:asciiTheme="minorBidi" w:hAnsiTheme="minorBidi"/>
          <w:b/>
          <w:bCs/>
          <w:sz w:val="22"/>
          <w:szCs w:val="22"/>
          <w:lang w:val="en-US"/>
        </w:rPr>
        <w:t xml:space="preserve"> </w:t>
      </w:r>
      <w:r w:rsidR="00AF34FE" w:rsidRPr="00AF34FE">
        <w:rPr>
          <w:rFonts w:asciiTheme="minorBidi" w:hAnsiTheme="minorBidi"/>
          <w:b/>
          <w:bCs/>
          <w:sz w:val="22"/>
          <w:szCs w:val="22"/>
        </w:rPr>
        <w:t>А</w:t>
      </w:r>
      <w:r w:rsidR="00AF34FE" w:rsidRPr="00AF34FE">
        <w:rPr>
          <w:rFonts w:asciiTheme="minorBidi" w:hAnsiTheme="minorBidi"/>
          <w:b/>
          <w:bCs/>
          <w:sz w:val="22"/>
          <w:szCs w:val="22"/>
          <w:lang w:val="en-US"/>
        </w:rPr>
        <w:t xml:space="preserve">.  </w:t>
      </w:r>
    </w:p>
    <w:p w14:paraId="2632E5D4" w14:textId="2D56B1FF" w:rsidR="001967ED" w:rsidRPr="00832E0F" w:rsidRDefault="001967ED" w:rsidP="000D2E2C">
      <w:pPr>
        <w:rPr>
          <w:rFonts w:asciiTheme="minorBidi" w:hAnsiTheme="minorBidi"/>
        </w:rPr>
      </w:pPr>
    </w:p>
    <w:sectPr w:rsidR="001967ED" w:rsidRPr="00832E0F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1790A" w14:textId="77777777" w:rsidR="007D6CFF" w:rsidRDefault="007D6CFF" w:rsidP="00B23534">
      <w:pPr>
        <w:spacing w:after="0" w:line="240" w:lineRule="auto"/>
      </w:pPr>
      <w:r>
        <w:separator/>
      </w:r>
    </w:p>
  </w:endnote>
  <w:endnote w:type="continuationSeparator" w:id="0">
    <w:p w14:paraId="6EF1EC66" w14:textId="77777777" w:rsidR="007D6CFF" w:rsidRDefault="007D6CFF" w:rsidP="00B2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20848"/>
      <w:docPartObj>
        <w:docPartGallery w:val="Page Numbers (Bottom of Page)"/>
        <w:docPartUnique/>
      </w:docPartObj>
    </w:sdtPr>
    <w:sdtEndPr/>
    <w:sdtContent>
      <w:p w14:paraId="7D7977B9" w14:textId="7FDC0333" w:rsidR="00B23534" w:rsidRDefault="00B235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8141705" w14:textId="77777777" w:rsidR="00B23534" w:rsidRDefault="00B235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CB54" w14:textId="77777777" w:rsidR="007D6CFF" w:rsidRDefault="007D6CFF" w:rsidP="00B23534">
      <w:pPr>
        <w:spacing w:after="0" w:line="240" w:lineRule="auto"/>
      </w:pPr>
      <w:r>
        <w:separator/>
      </w:r>
    </w:p>
  </w:footnote>
  <w:footnote w:type="continuationSeparator" w:id="0">
    <w:p w14:paraId="26BFE0D2" w14:textId="77777777" w:rsidR="007D6CFF" w:rsidRDefault="007D6CFF" w:rsidP="00B2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BCB4" w14:textId="662019FE" w:rsidR="00475416" w:rsidRPr="00161786" w:rsidRDefault="00161786" w:rsidP="00475416">
    <w:pPr>
      <w:pStyle w:val="a5"/>
      <w:jc w:val="right"/>
      <w:rPr>
        <w:rFonts w:asciiTheme="minorBidi" w:hAnsiTheme="minorBidi"/>
        <w:color w:val="000000"/>
        <w:lang w:val="ru-RU"/>
      </w:rPr>
    </w:pPr>
    <w:r>
      <w:rPr>
        <w:rFonts w:asciiTheme="minorBidi" w:hAnsiTheme="minorBidi"/>
        <w:color w:val="000000"/>
        <w:lang w:val="ru-RU"/>
      </w:rPr>
      <w:t xml:space="preserve">Приложение к договору </w:t>
    </w:r>
    <w:r w:rsidR="00475416" w:rsidRPr="00161786">
      <w:rPr>
        <w:rFonts w:asciiTheme="minorBidi" w:hAnsiTheme="minorBidi"/>
        <w:color w:val="000000"/>
        <w:lang w:val="ru-RU"/>
      </w:rPr>
      <w:t xml:space="preserve">25042501 </w:t>
    </w:r>
    <w:r w:rsidR="00475416" w:rsidRPr="008F313F">
      <w:rPr>
        <w:rFonts w:asciiTheme="minorBidi" w:hAnsiTheme="minorBidi"/>
        <w:color w:val="000000"/>
        <w:lang w:val="ru-RU"/>
      </w:rPr>
      <w:t>от</w:t>
    </w:r>
    <w:r w:rsidR="00475416" w:rsidRPr="00161786">
      <w:rPr>
        <w:rFonts w:asciiTheme="minorBidi" w:hAnsiTheme="minorBidi"/>
        <w:color w:val="000000"/>
        <w:lang w:val="ru-RU"/>
      </w:rPr>
      <w:t xml:space="preserve"> 240425</w:t>
    </w:r>
  </w:p>
  <w:p w14:paraId="17178755" w14:textId="6896E077" w:rsidR="00832E0F" w:rsidRPr="009B0D0A" w:rsidRDefault="00AA323B" w:rsidP="00475416">
    <w:pPr>
      <w:pStyle w:val="a5"/>
      <w:jc w:val="right"/>
      <w:rPr>
        <w:rFonts w:asciiTheme="minorBidi" w:hAnsiTheme="minorBidi"/>
      </w:rPr>
    </w:pPr>
    <w:r w:rsidRPr="00AA323B">
      <w:rPr>
        <w:rFonts w:asciiTheme="minorBidi" w:hAnsiTheme="minorBidi"/>
      </w:rPr>
      <w:t>SE</w:t>
    </w:r>
    <w:r w:rsidRPr="00AA323B">
      <w:rPr>
        <w:rFonts w:asciiTheme="minorBidi" w:hAnsiTheme="minorBidi"/>
        <w:lang w:val="ru-RU"/>
      </w:rPr>
      <w:t>-01-</w:t>
    </w:r>
    <w:r w:rsidRPr="00AA323B">
      <w:rPr>
        <w:rFonts w:asciiTheme="minorBidi" w:hAnsiTheme="minorBidi"/>
      </w:rPr>
      <w:t>SM</w:t>
    </w:r>
    <w:r w:rsidRPr="00AA323B">
      <w:rPr>
        <w:rFonts w:asciiTheme="minorBidi" w:hAnsiTheme="minorBidi"/>
        <w:lang w:val="ru-RU"/>
      </w:rPr>
      <w:t>0</w:t>
    </w:r>
    <w:r w:rsidR="009B0D0A">
      <w:rPr>
        <w:rFonts w:asciiTheme="minorBidi" w:hAnsiTheme="minorBidi"/>
      </w:rPr>
      <w:t>7</w:t>
    </w:r>
  </w:p>
  <w:p w14:paraId="1D1E5933" w14:textId="77777777" w:rsidR="00475416" w:rsidRPr="00161786" w:rsidRDefault="00475416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783763"/>
    <w:multiLevelType w:val="hybridMultilevel"/>
    <w:tmpl w:val="C1789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D2D"/>
    <w:rsid w:val="00034616"/>
    <w:rsid w:val="00045820"/>
    <w:rsid w:val="0006063C"/>
    <w:rsid w:val="000D2E2C"/>
    <w:rsid w:val="001278C0"/>
    <w:rsid w:val="0015074B"/>
    <w:rsid w:val="00161786"/>
    <w:rsid w:val="001967ED"/>
    <w:rsid w:val="001B266D"/>
    <w:rsid w:val="001C79E9"/>
    <w:rsid w:val="001F2E5E"/>
    <w:rsid w:val="002375E8"/>
    <w:rsid w:val="0029639D"/>
    <w:rsid w:val="002B0F0D"/>
    <w:rsid w:val="00326F90"/>
    <w:rsid w:val="003521B8"/>
    <w:rsid w:val="003B577E"/>
    <w:rsid w:val="003B71BD"/>
    <w:rsid w:val="00430FDD"/>
    <w:rsid w:val="00475416"/>
    <w:rsid w:val="004D5A6B"/>
    <w:rsid w:val="004F473C"/>
    <w:rsid w:val="005105F6"/>
    <w:rsid w:val="005320A0"/>
    <w:rsid w:val="005555EB"/>
    <w:rsid w:val="005E1E00"/>
    <w:rsid w:val="00644811"/>
    <w:rsid w:val="006513F0"/>
    <w:rsid w:val="006914C8"/>
    <w:rsid w:val="00697FAF"/>
    <w:rsid w:val="00725C89"/>
    <w:rsid w:val="00745A20"/>
    <w:rsid w:val="0075054B"/>
    <w:rsid w:val="007606C8"/>
    <w:rsid w:val="00766529"/>
    <w:rsid w:val="007D1E8E"/>
    <w:rsid w:val="007D6CFF"/>
    <w:rsid w:val="007E3439"/>
    <w:rsid w:val="008226B2"/>
    <w:rsid w:val="00832E0F"/>
    <w:rsid w:val="008A2266"/>
    <w:rsid w:val="008B77A5"/>
    <w:rsid w:val="008C5952"/>
    <w:rsid w:val="008F313F"/>
    <w:rsid w:val="00910698"/>
    <w:rsid w:val="009707CF"/>
    <w:rsid w:val="009917C9"/>
    <w:rsid w:val="009B0D0A"/>
    <w:rsid w:val="00A00F62"/>
    <w:rsid w:val="00A61AD4"/>
    <w:rsid w:val="00AA1D8D"/>
    <w:rsid w:val="00AA323B"/>
    <w:rsid w:val="00AB33CE"/>
    <w:rsid w:val="00AC2AF3"/>
    <w:rsid w:val="00AC5235"/>
    <w:rsid w:val="00AF102A"/>
    <w:rsid w:val="00AF34FE"/>
    <w:rsid w:val="00B23534"/>
    <w:rsid w:val="00B47730"/>
    <w:rsid w:val="00BE41D7"/>
    <w:rsid w:val="00BE75F1"/>
    <w:rsid w:val="00C51515"/>
    <w:rsid w:val="00C73796"/>
    <w:rsid w:val="00C7703D"/>
    <w:rsid w:val="00C85FAC"/>
    <w:rsid w:val="00CB0664"/>
    <w:rsid w:val="00D04CE2"/>
    <w:rsid w:val="00D16BA1"/>
    <w:rsid w:val="00D67968"/>
    <w:rsid w:val="00D91282"/>
    <w:rsid w:val="00EA4D35"/>
    <w:rsid w:val="00FC60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11EAED"/>
  <w14:defaultImageDpi w14:val="300"/>
  <w15:docId w15:val="{6921AEED-A4D8-4CAF-A647-4BC3A7DE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">
    <w:name w:val="HTML Code"/>
    <w:basedOn w:val="a2"/>
    <w:uiPriority w:val="99"/>
    <w:semiHidden/>
    <w:unhideWhenUsed/>
    <w:rsid w:val="00430FDD"/>
    <w:rPr>
      <w:rFonts w:ascii="Courier New" w:eastAsia="Times New Roman" w:hAnsi="Courier New" w:cs="Courier New"/>
      <w:sz w:val="20"/>
      <w:szCs w:val="20"/>
    </w:rPr>
  </w:style>
  <w:style w:type="paragraph" w:styleId="aff8">
    <w:name w:val="Normal (Web)"/>
    <w:basedOn w:val="a1"/>
    <w:uiPriority w:val="99"/>
    <w:unhideWhenUsed/>
    <w:rsid w:val="0097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3</cp:revision>
  <dcterms:created xsi:type="dcterms:W3CDTF">2026-03-02T14:47:00Z</dcterms:created>
  <dcterms:modified xsi:type="dcterms:W3CDTF">2026-03-03T07:24:00Z</dcterms:modified>
  <cp:category/>
</cp:coreProperties>
</file>